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6F534" w14:textId="2ED470BE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>Bijlage</w:t>
      </w:r>
      <w:r w:rsidR="00002AB0">
        <w:t xml:space="preserve"> 7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5BE6F535" w14:textId="77777777" w:rsidR="00C40450" w:rsidRDefault="00C40450" w:rsidP="00C40450">
      <w:r>
        <w:t>Naam en adres van de onderneming:</w:t>
      </w:r>
    </w:p>
    <w:p w14:paraId="5BE6F536" w14:textId="77777777" w:rsidR="00C40450" w:rsidRDefault="00C40450" w:rsidP="00C40450"/>
    <w:p w14:paraId="5BE6F537" w14:textId="77777777" w:rsidR="00C40450" w:rsidRDefault="00C40450" w:rsidP="00C40450"/>
    <w:p w14:paraId="5BE6F538" w14:textId="77777777" w:rsidR="00C40450" w:rsidRDefault="00C40450" w:rsidP="00C40450">
      <w:r>
        <w:t>____________________________________________________________________________</w:t>
      </w:r>
    </w:p>
    <w:p w14:paraId="5BE6F539" w14:textId="77777777" w:rsidR="00C40450" w:rsidRDefault="00C40450" w:rsidP="00C40450"/>
    <w:p w14:paraId="5BE6F53A" w14:textId="77777777" w:rsidR="00C40450" w:rsidRDefault="00C40450" w:rsidP="00C40450">
      <w:r>
        <w:t>Inschrijvingsnummer Kamer van Koophandel (inschrijvingsnummer van het</w:t>
      </w:r>
    </w:p>
    <w:p w14:paraId="5BE6F53B" w14:textId="77777777" w:rsidR="00C40450" w:rsidRDefault="00C40450" w:rsidP="00C40450">
      <w:r>
        <w:t>handelsregister of een overeenkomstig register van het land van vestiging van de</w:t>
      </w:r>
    </w:p>
    <w:p w14:paraId="5BE6F53C" w14:textId="77777777" w:rsidR="00C40450" w:rsidRDefault="00C40450" w:rsidP="00C40450">
      <w:r>
        <w:t>onderneming):</w:t>
      </w:r>
    </w:p>
    <w:p w14:paraId="5BE6F53D" w14:textId="77777777" w:rsidR="00C40450" w:rsidRDefault="00C40450" w:rsidP="00C40450"/>
    <w:p w14:paraId="5BE6F53E" w14:textId="77777777" w:rsidR="00C40450" w:rsidRDefault="00C40450" w:rsidP="00C40450"/>
    <w:p w14:paraId="5BE6F53F" w14:textId="77777777" w:rsidR="00C40450" w:rsidRDefault="00C40450" w:rsidP="00C40450">
      <w:r>
        <w:t>____________________________________________________________________________</w:t>
      </w:r>
    </w:p>
    <w:p w14:paraId="5BE6F540" w14:textId="77777777" w:rsidR="00C40450" w:rsidRDefault="00C40450" w:rsidP="00C40450"/>
    <w:p w14:paraId="5BE6F541" w14:textId="77777777" w:rsidR="00C40450" w:rsidRDefault="00C40450" w:rsidP="00C40450"/>
    <w:p w14:paraId="5BE6F542" w14:textId="77777777" w:rsidR="00C40450" w:rsidRDefault="00C40450" w:rsidP="00C40450">
      <w:r>
        <w:t>Contactpersoon van de onderneming (naam, email, telefoon):</w:t>
      </w:r>
    </w:p>
    <w:p w14:paraId="5BE6F543" w14:textId="77777777" w:rsidR="00C40450" w:rsidRDefault="00C40450" w:rsidP="00C40450"/>
    <w:p w14:paraId="5BE6F544" w14:textId="77777777" w:rsidR="00C40450" w:rsidRDefault="00C40450" w:rsidP="00C40450"/>
    <w:p w14:paraId="5BE6F545" w14:textId="77777777" w:rsidR="00C40450" w:rsidRDefault="00C40450" w:rsidP="00C40450">
      <w:r>
        <w:t>____________________________________________________________________________</w:t>
      </w:r>
    </w:p>
    <w:p w14:paraId="5BE6F546" w14:textId="77777777" w:rsidR="00C40450" w:rsidRDefault="00C40450" w:rsidP="00C40450"/>
    <w:p w14:paraId="5BE6F547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5BE6F548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5BE6F549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5BE6F54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5BE6F54B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5BE6F54C" w14:textId="77777777" w:rsidR="00C40450" w:rsidRDefault="00C40450" w:rsidP="00C40450"/>
    <w:p w14:paraId="5BE6F54D" w14:textId="77777777" w:rsidR="00C40450" w:rsidRDefault="00C40450" w:rsidP="00C40450">
      <w:r>
        <w:t>Na(a)m(en) vertegenwoordigingsbevoegde ondertekenaar(s):</w:t>
      </w:r>
    </w:p>
    <w:p w14:paraId="5BE6F54E" w14:textId="77777777" w:rsidR="00C40450" w:rsidRDefault="00C40450" w:rsidP="00C40450"/>
    <w:p w14:paraId="5BE6F54F" w14:textId="77777777" w:rsidR="00C40450" w:rsidRDefault="00C40450" w:rsidP="00C40450"/>
    <w:p w14:paraId="5BE6F550" w14:textId="77777777" w:rsidR="00C40450" w:rsidRDefault="00C40450" w:rsidP="00C40450">
      <w:r>
        <w:t>____________________________________________________________________________</w:t>
      </w:r>
    </w:p>
    <w:p w14:paraId="5BE6F551" w14:textId="77777777" w:rsidR="00C40450" w:rsidRDefault="00C40450" w:rsidP="00C40450"/>
    <w:p w14:paraId="5BE6F552" w14:textId="77777777" w:rsidR="00C40450" w:rsidRDefault="00C40450" w:rsidP="00C40450">
      <w:r>
        <w:t>Datum:</w:t>
      </w:r>
    </w:p>
    <w:p w14:paraId="5BE6F553" w14:textId="77777777" w:rsidR="00C40450" w:rsidRDefault="00C40450" w:rsidP="00C40450"/>
    <w:p w14:paraId="5BE6F554" w14:textId="77777777" w:rsidR="00C40450" w:rsidRDefault="00C40450" w:rsidP="00C40450">
      <w:r>
        <w:t>Handtekening(en):</w:t>
      </w:r>
    </w:p>
    <w:p w14:paraId="5BE6F555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1711">
    <w:abstractNumId w:val="0"/>
  </w:num>
  <w:num w:numId="2" w16cid:durableId="1067613261">
    <w:abstractNumId w:val="4"/>
  </w:num>
  <w:num w:numId="3" w16cid:durableId="1377505295">
    <w:abstractNumId w:val="8"/>
  </w:num>
  <w:num w:numId="4" w16cid:durableId="2044793033">
    <w:abstractNumId w:val="7"/>
  </w:num>
  <w:num w:numId="5" w16cid:durableId="437989483">
    <w:abstractNumId w:val="0"/>
  </w:num>
  <w:num w:numId="6" w16cid:durableId="1688556554">
    <w:abstractNumId w:val="3"/>
  </w:num>
  <w:num w:numId="7" w16cid:durableId="1512914004">
    <w:abstractNumId w:val="6"/>
  </w:num>
  <w:num w:numId="8" w16cid:durableId="576942862">
    <w:abstractNumId w:val="5"/>
  </w:num>
  <w:num w:numId="9" w16cid:durableId="1353799966">
    <w:abstractNumId w:val="8"/>
  </w:num>
  <w:num w:numId="10" w16cid:durableId="876429987">
    <w:abstractNumId w:val="7"/>
  </w:num>
  <w:num w:numId="11" w16cid:durableId="2082166884">
    <w:abstractNumId w:val="7"/>
  </w:num>
  <w:num w:numId="12" w16cid:durableId="430668487">
    <w:abstractNumId w:val="7"/>
  </w:num>
  <w:num w:numId="13" w16cid:durableId="1675523485">
    <w:abstractNumId w:val="7"/>
  </w:num>
  <w:num w:numId="14" w16cid:durableId="125053877">
    <w:abstractNumId w:val="7"/>
  </w:num>
  <w:num w:numId="15" w16cid:durableId="1876192281">
    <w:abstractNumId w:val="7"/>
  </w:num>
  <w:num w:numId="16" w16cid:durableId="486678322">
    <w:abstractNumId w:val="7"/>
  </w:num>
  <w:num w:numId="17" w16cid:durableId="1169515751">
    <w:abstractNumId w:val="7"/>
  </w:num>
  <w:num w:numId="18" w16cid:durableId="629214430">
    <w:abstractNumId w:val="7"/>
  </w:num>
  <w:num w:numId="19" w16cid:durableId="895776024">
    <w:abstractNumId w:val="5"/>
  </w:num>
  <w:num w:numId="20" w16cid:durableId="929507435">
    <w:abstractNumId w:val="8"/>
  </w:num>
  <w:num w:numId="21" w16cid:durableId="374164290">
    <w:abstractNumId w:val="0"/>
  </w:num>
  <w:num w:numId="22" w16cid:durableId="1437019619">
    <w:abstractNumId w:val="3"/>
  </w:num>
  <w:num w:numId="23" w16cid:durableId="509223930">
    <w:abstractNumId w:val="6"/>
  </w:num>
  <w:num w:numId="24" w16cid:durableId="380520539">
    <w:abstractNumId w:val="0"/>
  </w:num>
  <w:num w:numId="25" w16cid:durableId="1373923216">
    <w:abstractNumId w:val="0"/>
  </w:num>
  <w:num w:numId="26" w16cid:durableId="1189106632">
    <w:abstractNumId w:val="0"/>
  </w:num>
  <w:num w:numId="27" w16cid:durableId="1625043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342991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02AB0"/>
    <w:rsid w:val="000B46D8"/>
    <w:rsid w:val="00177A29"/>
    <w:rsid w:val="002B5524"/>
    <w:rsid w:val="00370457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EC143A"/>
    <w:rsid w:val="00EE5AE7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E6F534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bf89de-d6de-4d1b-afa4-fb106821bf66">7VW5CD5RYXFF-280861384-6014</_dlc_DocId>
    <_dlc_DocIdUrl xmlns="58bf89de-d6de-4d1b-afa4-fb106821bf66">
      <Url>https://hoofdstad.sharepoint.com/sites/AG-SP-Verwerking/_layouts/15/DocIdRedir.aspx?ID=7VW5CD5RYXFF-280861384-6014</Url>
      <Description>7VW5CD5RYXFF-280861384-6014</Description>
    </_dlc_DocIdUrl>
    <_dlc_DocIdPersistId xmlns="58bf89de-d6de-4d1b-afa4-fb106821bf66">false</_dlc_DocIdPersist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KennisBasis document RenE" ma:contentTypeID="0x01010091F31BF392871E4AB6E277D297859ADF010008A8E96855AE184DA8E9BB966E7722A8" ma:contentTypeVersion="22" ma:contentTypeDescription="" ma:contentTypeScope="" ma:versionID="5898fcad96f721852d73b363869e71d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02998913-3846-4f08-8ba7-dc1a0ba2527b" targetNamespace="http://schemas.microsoft.com/office/2006/metadata/properties" ma:root="true" ma:fieldsID="6906e1fbbe6e68d43c2959b7148d60de" ns2:_="" ns3:_="" ns4:_="">
    <xsd:import namespace="451ceeed-c77b-4a37-aea6-85893f5a9fb4"/>
    <xsd:import namespace="cdbe2661-d840-4850-8710-6d272de092d7"/>
    <xsd:import namespace="02998913-3846-4f08-8ba7-dc1a0ba2527b"/>
    <xsd:element name="properties">
      <xsd:complexType>
        <xsd:sequence>
          <xsd:element name="documentManagement">
            <xsd:complexType>
              <xsd:all>
                <xsd:element ref="ns2:Contactpersoon" minOccurs="0"/>
                <xsd:element ref="ns3:EigenaarKennisBasisDocument" minOccurs="0"/>
                <xsd:element ref="ns3:Verloopdatum" minOccurs="0"/>
                <xsd:element ref="ns3:p5794e9d59e44bd8b49923f10f35147b" minOccurs="0"/>
                <xsd:element ref="ns3:ie2fe3e7d5304be5ba2792503bccda19" minOccurs="0"/>
                <xsd:element ref="ns2:TaxCatchAllLabel" minOccurs="0"/>
                <xsd:element ref="ns3:hac2f2c6499e4144b3673a1fcb60196f" minOccurs="0"/>
                <xsd:element ref="ns3:b39ef065e06e489a9d64a55da15c4643" minOccurs="0"/>
                <xsd:element ref="ns2:TaxCatchAll" minOccurs="0"/>
                <xsd:element ref="ns2:TaxKeywordTaxHTField" minOccurs="0"/>
                <xsd:element ref="ns3:o5e923ed7cea4d4092a8dd36d4299ee8" minOccurs="0"/>
                <xsd:element ref="ns3:hc0f62153c0847b9889c85c3d2d4ecd7" minOccurs="0"/>
                <xsd:element ref="ns3:e76192b166a6497a80a49e88ec534b5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Contactpersoon" ma:index="6" nillable="true" ma:displayName="Contactpersoon" ma:description="Selecteer hier één of meerdere contactpersonen zodat de gebruiker weet wie men vragen kan stellen over de inhoud" ma:list="UserInfo" ma:SharePointGroup="0" ma:internalName="Contactperso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16" nillable="true" ma:displayName="Taxonomy Catch All Column1" ma:hidden="true" ma:list="{df29fee2-2b02-476d-8796-cf2d9d2aca06}" ma:internalName="TaxCatchAllLabel" ma:readOnly="true" ma:showField="CatchAllDataLabel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0" nillable="true" ma:displayName="Taxonomy Catch All Column" ma:hidden="true" ma:list="{df29fee2-2b02-476d-8796-cf2d9d2aca06}" ma:internalName="TaxCatchAll" ma:showField="CatchAllData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EigenaarKennisBasisDocument" ma:index="7" nillable="true" ma:displayName="Eigenaarschap" ma:description="Beschrijf hier kort wie de eigenaar is van het document. Hier kan je bijvoorbeeld de naam van een vakgroep, project, afdeling of directie invoeren." ma:internalName="EigenaarKennisBasisDocument">
      <xsd:simpleType>
        <xsd:restriction base="dms:Text">
          <xsd:maxLength value="255"/>
        </xsd:restriction>
      </xsd:simpleType>
    </xsd:element>
    <xsd:element name="Verloopdatum" ma:index="8" nillable="true" ma:displayName="Verloopdatum" ma:description="Selecteer hier de verloopdatum, indien dit van toepassing is op het document" ma:format="DateOnly" ma:internalName="Verloopdatum">
      <xsd:simpleType>
        <xsd:restriction base="dms:DateTime"/>
      </xsd:simpleType>
    </xsd:element>
    <xsd:element name="p5794e9d59e44bd8b49923f10f35147b" ma:index="10" nillable="true" ma:taxonomy="true" ma:internalName="p5794e9d59e44bd8b49923f10f35147b" ma:taxonomyFieldName="Doelgroep" ma:displayName="Doelgroep" ma:default="" ma:fieldId="{95794e9d-59e4-4bd8-b499-23f10f35147b}" ma:taxonomyMulti="true" ma:sspId="3676cea4-3086-4dea-a929-70cf350c881a" ma:termSetId="aa5be3d5-f2f9-42e5-b49d-1abfa4d851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e2fe3e7d5304be5ba2792503bccda19" ma:index="12" nillable="true" ma:taxonomy="true" ma:internalName="ie2fe3e7d5304be5ba2792503bccda19" ma:taxonomyFieldName="Kwaliteitsstatus" ma:displayName="Kwaliteitsstatus" ma:default="1;#Niet beoordeeld|a2f02964-ec86-4ced-8125-ad4b0dcb2ecf" ma:fieldId="{2e2fe3e7-d530-4be5-ba27-92503bccda19}" ma:sspId="3676cea4-3086-4dea-a929-70cf350c881a" ma:termSetId="0a836fad-0058-4a2e-82f9-b0af2728bd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c2f2c6499e4144b3673a1fcb60196f" ma:index="17" nillable="true" ma:taxonomy="true" ma:internalName="hac2f2c6499e4144b3673a1fcb60196f" ma:taxonomyFieldName="Projecttype" ma:displayName="Projecttype" ma:readOnly="false" ma:default="" ma:fieldId="{1ac2f2c6-499e-4144-b367-3a1fcb60196f}" ma:taxonomyMulti="true" ma:sspId="3676cea4-3086-4dea-a929-70cf350c881a" ma:termSetId="d406a8b7-e170-452b-8b9c-cd8543d10d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9ef065e06e489a9d64a55da15c4643" ma:index="19" nillable="true" ma:taxonomy="true" ma:internalName="b39ef065e06e489a9d64a55da15c4643" ma:taxonomyFieldName="InformatieType" ma:displayName="Informatie type" ma:default="" ma:fieldId="{b39ef065-e06e-489a-9d64-a55da15c4643}" ma:sspId="3676cea4-3086-4dea-a929-70cf350c881a" ma:termSetId="b6092d92-d746-45d8-a871-90124c4705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e923ed7cea4d4092a8dd36d4299ee8" ma:index="23" nillable="true" ma:taxonomy="true" ma:internalName="o5e923ed7cea4d4092a8dd36d4299ee8" ma:taxonomyFieldName="Inrichting" ma:displayName="Inrichting" ma:default="2;#KennisBasis:Kennisnetwerk:Vakgroep|cbe262ea-43e2-42ec-9207-e5c0d2c143cb" ma:fieldId="{85e923ed-7cea-4d40-92a8-dd36d4299ee8}" ma:sspId="3676cea4-3086-4dea-a929-70cf350c881a" ma:termSetId="565ce023-f112-470e-a5a5-03aa0b6a14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f62153c0847b9889c85c3d2d4ecd7" ma:index="25" nillable="true" ma:taxonomy="true" ma:internalName="hc0f62153c0847b9889c85c3d2d4ecd7" ma:taxonomyFieldName="Organisatieonderdeel" ma:displayName="Organisatieonderdeel" ma:default="3;#Ruimte en Economie:Ingenieursbureau|9b904282-b3c0-464b-a9c1-c981b6016c99" ma:fieldId="{1c0f6215-3c08-47b9-889c-85c3d2d4ecd7}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6192b166a6497a80a49e88ec534b5a" ma:index="27" nillable="true" ma:taxonomy="true" ma:internalName="e76192b166a6497a80a49e88ec534b5a" ma:taxonomyFieldName="GerelateerdeOrganisatieonderdelen" ma:displayName="Gerelateerde organisatieonderdelen" ma:default="3;#Ruimte en Economie:Ingenieursbureau|9b904282-b3c0-464b-a9c1-c981b6016c99" ma:fieldId="{e76192b1-66a6-497a-80a4-9e88ec534b5a}" ma:taxonomyMulti="true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8913-3846-4f08-8ba7-dc1a0ba2527b" elementFormDefault="qualified">
    <xsd:import namespace="http://schemas.microsoft.com/office/2006/documentManagement/types"/>
    <xsd:import namespace="http://schemas.microsoft.com/office/infopath/2007/PartnerControls"/>
    <xsd:element name="_dlc_DocId" ma:index="29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1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947E6CCF12E54EAF212C5E6D7F1A97" ma:contentTypeVersion="8" ma:contentTypeDescription="Een nieuw document maken." ma:contentTypeScope="" ma:versionID="1c74bb2a19987ca20adcea580ba047b3">
  <xsd:schema xmlns:xsd="http://www.w3.org/2001/XMLSchema" xmlns:xs="http://www.w3.org/2001/XMLSchema" xmlns:p="http://schemas.microsoft.com/office/2006/metadata/properties" xmlns:ns2="58bf89de-d6de-4d1b-afa4-fb106821bf66" targetNamespace="http://schemas.microsoft.com/office/2006/metadata/properties" ma:root="true" ma:fieldsID="52022c2c76d15b4e50d1b4afd63a46d4" ns2:_="">
    <xsd:import namespace="58bf89de-d6de-4d1b-afa4-fb106821bf6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f89de-d6de-4d1b-afa4-fb106821bf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0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F47A10-5A85-46B5-8CCB-2D5EBA296A82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02998913-3846-4f08-8ba7-dc1a0ba2527b"/>
  </ds:schemaRefs>
</ds:datastoreItem>
</file>

<file path=customXml/itemProps2.xml><?xml version="1.0" encoding="utf-8"?>
<ds:datastoreItem xmlns:ds="http://schemas.openxmlformats.org/officeDocument/2006/customXml" ds:itemID="{860E1FC3-7B13-44EF-A8EB-A22305D4B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F3FA94-E789-4619-AD44-71C1532DEB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9E0F3A-BC39-49C8-9839-FE5CC767A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02998913-3846-4f08-8ba7-dc1a0ba25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C366BA-33AC-4237-BF52-1CCA468415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Singh, Mohit</cp:lastModifiedBy>
  <cp:revision>4</cp:revision>
  <dcterms:created xsi:type="dcterms:W3CDTF">2022-01-18T14:28:00Z</dcterms:created>
  <dcterms:modified xsi:type="dcterms:W3CDTF">2026-03-24T13:20:00Z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0x0101000A947E6CCF12E54EAF212C5E6D7F1A97</vt:lpwstr>
  </property>
  <property fmtid="{D5CDD505-2E9C-101B-9397-08002B2CF9AE}" pid="3" name="_dlc_DocIdItemGuid">
    <vt:lpwstr>78a5037c-7345-49ef-bf30-35ddf88d1e2f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  <property fmtid="{D5CDD505-2E9C-101B-9397-08002B2CF9AE}" pid="27" name="TaxKeywordTaxHTField">
    <vt:lpwstr/>
  </property>
  <property fmtid="{D5CDD505-2E9C-101B-9397-08002B2CF9AE}" pid="28" name="TaxCatchAll">
    <vt:lpwstr/>
  </property>
</Properties>
</file>